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28FCC" w14:textId="77777777" w:rsidR="00176DFB" w:rsidRDefault="00176DFB" w:rsidP="00583EA0">
      <w:bookmarkStart w:id="0" w:name="_GoBack"/>
      <w:bookmarkEnd w:id="0"/>
    </w:p>
    <w:p w14:paraId="297C207E" w14:textId="6C35B2A0" w:rsidR="00583EA0" w:rsidRDefault="00583EA0" w:rsidP="00583EA0">
      <w:r>
        <w:t>De grijze teksten met toelichting in de gele velden dienen te worden vervangen door invullingen van de gegadigde.</w:t>
      </w:r>
    </w:p>
    <w:p w14:paraId="297C207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0"/>
        <w:gridCol w:w="4633"/>
      </w:tblGrid>
      <w:tr w:rsidR="00583EA0" w14:paraId="297C20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1" w14:textId="77777777" w:rsidR="00583EA0" w:rsidRDefault="00583EA0">
            <w:r>
              <w:t>Inschrijver</w:t>
            </w:r>
          </w:p>
        </w:tc>
      </w:tr>
      <w:tr w:rsidR="00583EA0" w14:paraId="297C20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97C20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97C20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C" w14:textId="77777777" w:rsidR="00583EA0" w:rsidRDefault="00583EA0">
            <w:r>
              <w:t xml:space="preserve">Referentieproject </w:t>
            </w:r>
          </w:p>
        </w:tc>
      </w:tr>
      <w:tr w:rsidR="00583EA0" w14:paraId="297C209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F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97C20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9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97C20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7" w14:textId="77777777" w:rsidR="00583EA0" w:rsidRDefault="00583EA0">
            <w:r>
              <w:t>Referentie heeft betrekking op:</w:t>
            </w:r>
          </w:p>
          <w:p w14:paraId="297C2098" w14:textId="77777777" w:rsidR="00583EA0" w:rsidRDefault="00583EA0">
            <w:r>
              <w:t xml:space="preserve"> </w:t>
            </w:r>
          </w:p>
          <w:p w14:paraId="297C209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E23932D" w14:textId="77777777" w:rsidR="0020054D" w:rsidRPr="0020054D" w:rsidRDefault="00583EA0" w:rsidP="0020054D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</w:t>
            </w:r>
            <w:r w:rsidR="0020054D">
              <w:t>Kerncompetentie A</w:t>
            </w:r>
          </w:p>
          <w:p w14:paraId="5846A5F1" w14:textId="492218C2" w:rsidR="0020054D" w:rsidRDefault="0020054D" w:rsidP="0020054D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Kerncompetentie B</w:t>
            </w:r>
          </w:p>
          <w:p w14:paraId="05D1EB69" w14:textId="31E6E874" w:rsidR="0020054D" w:rsidRDefault="0020054D" w:rsidP="0020054D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Kerncompetentie C</w:t>
            </w:r>
          </w:p>
          <w:p w14:paraId="76DAB18D" w14:textId="3698F587" w:rsidR="0020054D" w:rsidRDefault="0020054D" w:rsidP="0020054D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Kerncompetentie D</w:t>
            </w:r>
          </w:p>
          <w:p w14:paraId="1927A3EB" w14:textId="763E0419" w:rsidR="0020054D" w:rsidRDefault="0020054D" w:rsidP="0020054D">
            <w:pPr>
              <w:pStyle w:val="Default"/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Kerncompetentie E</w:t>
            </w:r>
          </w:p>
          <w:p w14:paraId="3D810A72" w14:textId="77777777" w:rsidR="00220B73" w:rsidRDefault="00220B73"/>
          <w:p w14:paraId="40A3C0C7" w14:textId="77777777" w:rsidR="00583EA0" w:rsidRDefault="00583EA0" w:rsidP="00007233">
            <w:pPr>
              <w:pStyle w:val="Default"/>
              <w:numPr>
                <w:ilvl w:val="1"/>
                <w:numId w:val="29"/>
              </w:numPr>
            </w:pPr>
            <w:r>
              <w:sym w:font="Wingdings" w:char="F06F"/>
            </w:r>
            <w:r>
              <w:t xml:space="preserve">  </w:t>
            </w:r>
            <w:r w:rsidR="0020054D">
              <w:t>Selectiecriterium 1</w:t>
            </w:r>
          </w:p>
          <w:p w14:paraId="35691AA5" w14:textId="682583F5" w:rsidR="0020054D" w:rsidRDefault="0020054D" w:rsidP="0020054D">
            <w:pPr>
              <w:pStyle w:val="Default"/>
            </w:pPr>
            <w:r>
              <w:sym w:font="Wingdings" w:char="F06F"/>
            </w:r>
            <w:r>
              <w:t xml:space="preserve">  Selectiecriterium 2</w:t>
            </w:r>
          </w:p>
          <w:p w14:paraId="7A870852" w14:textId="104866A3" w:rsidR="0020054D" w:rsidRDefault="0020054D" w:rsidP="0020054D">
            <w:pPr>
              <w:pStyle w:val="Default"/>
            </w:pPr>
            <w:r>
              <w:sym w:font="Wingdings" w:char="F06F"/>
            </w:r>
            <w:r>
              <w:t xml:space="preserve">  Selectiecriterium 3</w:t>
            </w:r>
          </w:p>
          <w:p w14:paraId="297C209E" w14:textId="52B20C25" w:rsidR="0020054D" w:rsidRDefault="0020054D" w:rsidP="0020054D">
            <w:pPr>
              <w:pStyle w:val="Default"/>
            </w:pPr>
            <w:r>
              <w:sym w:font="Wingdings" w:char="F06F"/>
            </w:r>
            <w:r>
              <w:t xml:space="preserve">  Selectiecriterium 4</w:t>
            </w:r>
          </w:p>
        </w:tc>
      </w:tr>
      <w:tr w:rsidR="00583EA0" w14:paraId="297C20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1" w14:textId="77777777" w:rsidR="00583EA0" w:rsidRDefault="00583EA0">
            <w:r>
              <w:t>Naam en adres opdrachtgever:</w:t>
            </w:r>
          </w:p>
        </w:tc>
      </w:tr>
      <w:tr w:rsidR="00583EA0" w14:paraId="297C20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4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97C20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8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97C2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97C20AE" w14:textId="77777777" w:rsidR="00583EA0" w:rsidRDefault="00583EA0">
            <w:pPr>
              <w:rPr>
                <w:highlight w:val="lightGray"/>
              </w:rPr>
            </w:pPr>
          </w:p>
          <w:p w14:paraId="297C20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97C20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2" w14:textId="77777777" w:rsidR="00583EA0" w:rsidRDefault="00583EA0">
            <w:r>
              <w:t>Nadere informatie referentieproject</w:t>
            </w:r>
          </w:p>
        </w:tc>
      </w:tr>
      <w:tr w:rsidR="00583EA0" w14:paraId="297C20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97C20B7" w14:textId="77777777" w:rsidR="00583EA0" w:rsidRDefault="00583EA0">
            <w:pPr>
              <w:rPr>
                <w:highlight w:val="lightGray"/>
              </w:rPr>
            </w:pPr>
          </w:p>
          <w:p w14:paraId="297C20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97C20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F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97C20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97C20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B" w14:textId="77777777" w:rsidR="00583EA0" w:rsidRDefault="00583EA0">
            <w:r>
              <w:t>Datum van oplevering</w:t>
            </w:r>
          </w:p>
          <w:p w14:paraId="297C2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97C20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0" w14:textId="77777777" w:rsidR="00583EA0" w:rsidRDefault="00583EA0">
            <w:r>
              <w:t>Contractvorm:</w:t>
            </w:r>
          </w:p>
          <w:p w14:paraId="297C20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97C20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97C20DB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97C20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E" w14:textId="6612FDB8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de werkzaamheden &lt;eventueel aangevuld met projectbladen; totaal maximaal </w:t>
            </w:r>
            <w:r w:rsidR="0031005D">
              <w:rPr>
                <w:highlight w:val="lightGray"/>
              </w:rPr>
              <w:t>2</w:t>
            </w:r>
            <w:r>
              <w:rPr>
                <w:highlight w:val="lightGray"/>
              </w:rPr>
              <w:t xml:space="preserve"> bladzijden A4-formaat</w:t>
            </w:r>
            <w:r w:rsidR="002020A2">
              <w:rPr>
                <w:highlight w:val="lightGray"/>
              </w:rPr>
              <w:t xml:space="preserve"> exclusief beeldmateriaal</w:t>
            </w:r>
          </w:p>
        </w:tc>
      </w:tr>
      <w:tr w:rsidR="00583EA0" w14:paraId="297C20E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E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7C20E3" w14:textId="77777777" w:rsidR="00583EA0" w:rsidRDefault="00583EA0">
            <w:pPr>
              <w:rPr>
                <w:highlight w:val="lightGray"/>
              </w:rPr>
            </w:pPr>
          </w:p>
          <w:p w14:paraId="297C20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97C20E5" w14:textId="77777777" w:rsidR="00583EA0" w:rsidRDefault="00583EA0">
            <w:pPr>
              <w:rPr>
                <w:highlight w:val="lightGray"/>
              </w:rPr>
            </w:pPr>
          </w:p>
          <w:p w14:paraId="297C20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97C20E8" w14:textId="77777777" w:rsidR="00583EA0" w:rsidRDefault="00583EA0" w:rsidP="00583EA0">
      <w:pPr>
        <w:pStyle w:val="colofontitel"/>
      </w:pPr>
    </w:p>
    <w:p w14:paraId="297C20E9" w14:textId="77777777" w:rsidR="000B46D8" w:rsidRDefault="000B46D8"/>
    <w:sectPr w:rsidR="000B46D8" w:rsidSect="000072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644" w:bottom="1440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1E713" w14:textId="77777777" w:rsidR="009E5F9A" w:rsidRDefault="009E5F9A" w:rsidP="00ED4F31">
      <w:pPr>
        <w:spacing w:line="240" w:lineRule="auto"/>
      </w:pPr>
      <w:r>
        <w:separator/>
      </w:r>
    </w:p>
  </w:endnote>
  <w:endnote w:type="continuationSeparator" w:id="0">
    <w:p w14:paraId="399B6FB0" w14:textId="77777777" w:rsidR="009E5F9A" w:rsidRDefault="009E5F9A" w:rsidP="00ED4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729BC" w14:textId="77777777" w:rsidR="00007233" w:rsidRDefault="0000723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7861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72364A" w14:textId="596EC244" w:rsidR="002F3A48" w:rsidRDefault="002F3A48">
            <w:pPr>
              <w:pStyle w:val="Voettekst"/>
              <w:jc w:val="center"/>
            </w:pPr>
            <w:r w:rsidRPr="002F3A48">
              <w:rPr>
                <w:sz w:val="18"/>
                <w:szCs w:val="18"/>
              </w:rPr>
              <w:t xml:space="preserve">Pagina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PAGE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373B1C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  <w:r w:rsidRPr="002F3A48">
              <w:rPr>
                <w:sz w:val="18"/>
                <w:szCs w:val="18"/>
              </w:rPr>
              <w:t xml:space="preserve"> van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NUMPAGES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373B1C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2A6855" w14:textId="77777777" w:rsidR="00ED4F31" w:rsidRDefault="00ED4F3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8FB48" w14:textId="77777777" w:rsidR="00007233" w:rsidRDefault="0000723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DF0A0" w14:textId="77777777" w:rsidR="009E5F9A" w:rsidRDefault="009E5F9A" w:rsidP="00ED4F31">
      <w:pPr>
        <w:spacing w:line="240" w:lineRule="auto"/>
      </w:pPr>
      <w:r>
        <w:separator/>
      </w:r>
    </w:p>
  </w:footnote>
  <w:footnote w:type="continuationSeparator" w:id="0">
    <w:p w14:paraId="75096E02" w14:textId="77777777" w:rsidR="009E5F9A" w:rsidRDefault="009E5F9A" w:rsidP="00ED4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EC415" w14:textId="77777777" w:rsidR="00007233" w:rsidRDefault="0000723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0CAAE" w14:textId="5B549AA9" w:rsidR="002F3A48" w:rsidRPr="005F44FD" w:rsidRDefault="002F3A48" w:rsidP="002F3A48">
    <w:pPr>
      <w:pStyle w:val="Koptekst"/>
      <w:rPr>
        <w:sz w:val="17"/>
        <w:szCs w:val="17"/>
      </w:rPr>
    </w:pPr>
    <w:bookmarkStart w:id="1" w:name="_Hlk532901932"/>
    <w:bookmarkStart w:id="2" w:name="_Hlk532901933"/>
    <w:bookmarkStart w:id="3" w:name="_Hlk532901934"/>
    <w:bookmarkStart w:id="4" w:name="_Hlk532901935"/>
    <w:bookmarkStart w:id="5" w:name="_Hlk532901936"/>
    <w:bookmarkStart w:id="6" w:name="_Hlk532901937"/>
    <w:r w:rsidRPr="005F44FD">
      <w:rPr>
        <w:sz w:val="17"/>
        <w:szCs w:val="17"/>
      </w:rPr>
      <w:t>Gemeente Amsterdam</w:t>
    </w:r>
    <w:r>
      <w:rPr>
        <w:sz w:val="17"/>
        <w:szCs w:val="17"/>
      </w:rPr>
      <w:tab/>
    </w:r>
    <w:r>
      <w:rPr>
        <w:sz w:val="17"/>
        <w:szCs w:val="17"/>
      </w:rPr>
      <w:tab/>
    </w:r>
    <w:r w:rsidR="00560838">
      <w:rPr>
        <w:sz w:val="17"/>
        <w:szCs w:val="17"/>
      </w:rPr>
      <w:t>26-5-2020</w:t>
    </w:r>
  </w:p>
  <w:p w14:paraId="0A48D7C9" w14:textId="18ED2250" w:rsidR="002F3A48" w:rsidRPr="005F44FD" w:rsidRDefault="002F3A48" w:rsidP="002F3A48">
    <w:pPr>
      <w:pStyle w:val="Koptekst"/>
      <w:rPr>
        <w:sz w:val="17"/>
        <w:szCs w:val="17"/>
      </w:rPr>
    </w:pPr>
    <w:r>
      <w:rPr>
        <w:sz w:val="17"/>
        <w:szCs w:val="17"/>
      </w:rPr>
      <w:t>Europees</w:t>
    </w:r>
    <w:r w:rsidR="00F1121C">
      <w:rPr>
        <w:sz w:val="17"/>
        <w:szCs w:val="17"/>
      </w:rPr>
      <w:t xml:space="preserve"> Niet</w:t>
    </w:r>
    <w:r>
      <w:rPr>
        <w:sz w:val="17"/>
        <w:szCs w:val="17"/>
      </w:rPr>
      <w:t xml:space="preserve"> Openbare Procedure</w:t>
    </w:r>
  </w:p>
  <w:p w14:paraId="27916B24" w14:textId="3F10F912" w:rsidR="002F3A48" w:rsidRDefault="00D2025C">
    <w:pPr>
      <w:pStyle w:val="Koptekst"/>
    </w:pPr>
    <w:r w:rsidRPr="00D2025C">
      <w:rPr>
        <w:sz w:val="17"/>
        <w:szCs w:val="17"/>
      </w:rPr>
      <w:t>AI 20</w:t>
    </w:r>
    <w:r w:rsidR="005812CF">
      <w:rPr>
        <w:sz w:val="17"/>
        <w:szCs w:val="17"/>
      </w:rPr>
      <w:t>20</w:t>
    </w:r>
    <w:r w:rsidRPr="00D2025C">
      <w:rPr>
        <w:sz w:val="17"/>
        <w:szCs w:val="17"/>
      </w:rPr>
      <w:t>-</w:t>
    </w:r>
    <w:r w:rsidR="00007233">
      <w:rPr>
        <w:sz w:val="17"/>
        <w:szCs w:val="17"/>
      </w:rPr>
      <w:t>xxxx</w:t>
    </w:r>
    <w:r w:rsidR="002F3A48">
      <w:rPr>
        <w:sz w:val="17"/>
        <w:szCs w:val="17"/>
      </w:rPr>
      <w:t xml:space="preserve"> </w:t>
    </w:r>
    <w:bookmarkEnd w:id="1"/>
    <w:bookmarkEnd w:id="2"/>
    <w:bookmarkEnd w:id="3"/>
    <w:bookmarkEnd w:id="4"/>
    <w:bookmarkEnd w:id="5"/>
    <w:bookmarkEnd w:id="6"/>
    <w:r w:rsidR="00007233">
      <w:rPr>
        <w:sz w:val="17"/>
        <w:szCs w:val="17"/>
      </w:rPr>
      <w:t xml:space="preserve">Ingenieursdiensten Verbinding </w:t>
    </w:r>
    <w:proofErr w:type="spellStart"/>
    <w:r w:rsidR="00007233">
      <w:rPr>
        <w:sz w:val="17"/>
        <w:szCs w:val="17"/>
      </w:rPr>
      <w:t>Zeeburgereiland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C6833" w14:textId="23EF89F7" w:rsidR="00176DFB" w:rsidRDefault="00A749A0" w:rsidP="00176DFB">
    <w:pPr>
      <w:pStyle w:val="Koptekst"/>
    </w:pPr>
    <w:bookmarkStart w:id="7" w:name="_Hlk532901097"/>
    <w:bookmarkStart w:id="8" w:name="_Hlk532901098"/>
    <w:bookmarkStart w:id="9" w:name="_Hlk532901645"/>
    <w:bookmarkStart w:id="10" w:name="_Hlk532901646"/>
    <w:bookmarkStart w:id="11" w:name="_Hlk532902239"/>
    <w:bookmarkStart w:id="12" w:name="_Hlk532902240"/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D16A9F2" wp14:editId="70F37736">
          <wp:simplePos x="0" y="0"/>
          <wp:positionH relativeFrom="column">
            <wp:posOffset>-1055370</wp:posOffset>
          </wp:positionH>
          <wp:positionV relativeFrom="paragraph">
            <wp:posOffset>-305435</wp:posOffset>
          </wp:positionV>
          <wp:extent cx="1760220" cy="1061720"/>
          <wp:effectExtent l="0" t="0" r="0" b="5080"/>
          <wp:wrapThrough wrapText="bothSides">
            <wp:wrapPolygon edited="0">
              <wp:start x="0" y="0"/>
              <wp:lineTo x="0" y="21316"/>
              <wp:lineTo x="21273" y="21316"/>
              <wp:lineTo x="21273" y="0"/>
              <wp:lineTo x="0" y="0"/>
            </wp:wrapPolygon>
          </wp:wrapThrough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2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A655F3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663C3AEB" w14:textId="68E54393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FAD3C16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3E6F55B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bookmarkEnd w:id="7"/>
  <w:bookmarkEnd w:id="8"/>
  <w:bookmarkEnd w:id="9"/>
  <w:bookmarkEnd w:id="10"/>
  <w:bookmarkEnd w:id="11"/>
  <w:bookmarkEnd w:id="12"/>
  <w:p w14:paraId="0EAFB8BC" w14:textId="62F11C32" w:rsidR="00176DFB" w:rsidRDefault="00176DFB" w:rsidP="00A749A0">
    <w:pPr>
      <w:pStyle w:val="Koptekst"/>
      <w:jc w:val="center"/>
      <w:rPr>
        <w:b/>
        <w:bCs/>
        <w:sz w:val="48"/>
        <w:szCs w:val="48"/>
      </w:rPr>
    </w:pPr>
    <w:r w:rsidRPr="00A749A0">
      <w:rPr>
        <w:b/>
        <w:bCs/>
        <w:sz w:val="48"/>
        <w:szCs w:val="48"/>
      </w:rPr>
      <w:t xml:space="preserve">Bijlage </w:t>
    </w:r>
    <w:r w:rsidR="00F1121C">
      <w:rPr>
        <w:b/>
        <w:bCs/>
        <w:sz w:val="48"/>
        <w:szCs w:val="48"/>
      </w:rPr>
      <w:t>2</w:t>
    </w:r>
    <w:r w:rsidRPr="00A749A0">
      <w:rPr>
        <w:b/>
        <w:bCs/>
        <w:sz w:val="48"/>
        <w:szCs w:val="48"/>
      </w:rPr>
      <w:t xml:space="preserve"> – Modelformulier </w:t>
    </w:r>
    <w:r w:rsidR="00007233">
      <w:rPr>
        <w:b/>
        <w:bCs/>
        <w:sz w:val="48"/>
        <w:szCs w:val="48"/>
      </w:rPr>
      <w:t>Referentieverklaring</w:t>
    </w:r>
    <w:r w:rsidR="00B46D35" w:rsidRPr="00A749A0">
      <w:rPr>
        <w:b/>
        <w:bCs/>
        <w:sz w:val="48"/>
        <w:szCs w:val="48"/>
      </w:rPr>
      <w:t xml:space="preserve"> </w:t>
    </w:r>
  </w:p>
  <w:p w14:paraId="62ACEF0C" w14:textId="54CA9A9C" w:rsidR="00133874" w:rsidRPr="001118D0" w:rsidRDefault="00007233" w:rsidP="00176DFB">
    <w:pPr>
      <w:pStyle w:val="Koptekst"/>
      <w:jc w:val="center"/>
      <w:rPr>
        <w:sz w:val="40"/>
        <w:szCs w:val="40"/>
      </w:rPr>
    </w:pPr>
    <w:r>
      <w:rPr>
        <w:b/>
        <w:bCs/>
        <w:sz w:val="40"/>
        <w:szCs w:val="40"/>
      </w:rPr>
      <w:t xml:space="preserve">Ingenieursdiensten Verbinding </w:t>
    </w:r>
    <w:proofErr w:type="spellStart"/>
    <w:r>
      <w:rPr>
        <w:b/>
        <w:bCs/>
        <w:sz w:val="40"/>
        <w:szCs w:val="40"/>
      </w:rPr>
      <w:t>Zeeburgereiland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13E2"/>
    <w:multiLevelType w:val="hybridMultilevel"/>
    <w:tmpl w:val="705023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3D862649"/>
    <w:multiLevelType w:val="hybridMultilevel"/>
    <w:tmpl w:val="567021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9"/>
  </w:num>
  <w:num w:numId="21">
    <w:abstractNumId w:val="1"/>
  </w:num>
  <w:num w:numId="22">
    <w:abstractNumId w:val="4"/>
  </w:num>
  <w:num w:numId="23">
    <w:abstractNumId w:val="7"/>
  </w:num>
  <w:num w:numId="24">
    <w:abstractNumId w:val="1"/>
  </w:num>
  <w:num w:numId="25">
    <w:abstractNumId w:val="1"/>
  </w:num>
  <w:num w:numId="26">
    <w:abstractNumId w:val="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A0"/>
    <w:rsid w:val="00007233"/>
    <w:rsid w:val="000B46D8"/>
    <w:rsid w:val="000B64E9"/>
    <w:rsid w:val="001118D0"/>
    <w:rsid w:val="00133874"/>
    <w:rsid w:val="00176DFB"/>
    <w:rsid w:val="00177A29"/>
    <w:rsid w:val="0020054D"/>
    <w:rsid w:val="002020A2"/>
    <w:rsid w:val="00220B73"/>
    <w:rsid w:val="002B5524"/>
    <w:rsid w:val="002F31F4"/>
    <w:rsid w:val="002F3A48"/>
    <w:rsid w:val="0031005D"/>
    <w:rsid w:val="00373B1C"/>
    <w:rsid w:val="003B3222"/>
    <w:rsid w:val="00424DED"/>
    <w:rsid w:val="00482A4F"/>
    <w:rsid w:val="00527398"/>
    <w:rsid w:val="00560838"/>
    <w:rsid w:val="0056711B"/>
    <w:rsid w:val="005812CF"/>
    <w:rsid w:val="00583EA0"/>
    <w:rsid w:val="005C4FC7"/>
    <w:rsid w:val="005F7D27"/>
    <w:rsid w:val="0061144F"/>
    <w:rsid w:val="00632123"/>
    <w:rsid w:val="00642B50"/>
    <w:rsid w:val="006D1DF3"/>
    <w:rsid w:val="007050B7"/>
    <w:rsid w:val="0075033E"/>
    <w:rsid w:val="008104C5"/>
    <w:rsid w:val="008402D9"/>
    <w:rsid w:val="0085782D"/>
    <w:rsid w:val="00883D67"/>
    <w:rsid w:val="009175F9"/>
    <w:rsid w:val="009761CF"/>
    <w:rsid w:val="009B0D92"/>
    <w:rsid w:val="009E5F9A"/>
    <w:rsid w:val="00A011E4"/>
    <w:rsid w:val="00A03098"/>
    <w:rsid w:val="00A13291"/>
    <w:rsid w:val="00A3732E"/>
    <w:rsid w:val="00A53085"/>
    <w:rsid w:val="00A749A0"/>
    <w:rsid w:val="00AC7F4D"/>
    <w:rsid w:val="00B46D35"/>
    <w:rsid w:val="00B46FC6"/>
    <w:rsid w:val="00B859AD"/>
    <w:rsid w:val="00BB1EC4"/>
    <w:rsid w:val="00BC2323"/>
    <w:rsid w:val="00BD0C39"/>
    <w:rsid w:val="00C1785B"/>
    <w:rsid w:val="00C52B74"/>
    <w:rsid w:val="00D2025C"/>
    <w:rsid w:val="00E957F8"/>
    <w:rsid w:val="00EB1492"/>
    <w:rsid w:val="00ED4F31"/>
    <w:rsid w:val="00F1121C"/>
    <w:rsid w:val="00F12F0D"/>
    <w:rsid w:val="00F16E1D"/>
    <w:rsid w:val="00F567F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7C207D"/>
  <w15:docId w15:val="{FF5103B6-790E-4070-A10C-662B426C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4F31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F31"/>
    <w:rPr>
      <w:rFonts w:eastAsia="Calibri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B46F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46FC6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Default">
    <w:name w:val="Default"/>
    <w:rsid w:val="00560838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9D39B-7896-4E36-8845-FFDF1F407B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A8935-A017-4C1C-9EDB-FA7105003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66F457-9302-420E-AFF5-1BD7A284021B}">
  <ds:schemaRefs>
    <ds:schemaRef ds:uri="http://schemas.microsoft.com/office/2006/documentManagement/types"/>
    <ds:schemaRef ds:uri="http://schemas.microsoft.com/office/2006/metadata/properties"/>
    <ds:schemaRef ds:uri="49e2eeca-f310-4768-b7c1-e01158c10bb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6226da2-351d-4bd3-a29c-5d3556abc37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Weersink, Edith</cp:lastModifiedBy>
  <cp:revision>9</cp:revision>
  <cp:lastPrinted>2020-11-17T13:40:00Z</cp:lastPrinted>
  <dcterms:created xsi:type="dcterms:W3CDTF">2020-09-04T09:26:00Z</dcterms:created>
  <dcterms:modified xsi:type="dcterms:W3CDTF">2020-11-17T13:40:00Z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